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rFonts w:ascii="Segoe UI" w:hAnsi="Segoe UI" w:eastAsia="Segoe UI"/>
          <w:b/>
          <w:color w:val="1768E3"/>
          <w:sz w:val="18"/>
        </w:rPr>
        <w:t>МАТЕРИАЛ 02</w:t>
      </w:r>
    </w:p>
    <w:p>
      <w:pPr>
        <w:spacing w:after="120"/>
      </w:pPr>
      <w:r>
        <w:rPr>
          <w:rFonts w:ascii="Segoe UI" w:hAnsi="Segoe UI" w:eastAsia="Segoe UI"/>
          <w:b/>
          <w:color w:val="0B2A5B"/>
          <w:sz w:val="50"/>
        </w:rPr>
        <w:t>Готовые тексты</w:t>
      </w:r>
    </w:p>
    <w:p>
      <w:pPr>
        <w:spacing w:after="240"/>
      </w:pPr>
      <w:r>
        <w:t>Для сайта, социальных сетей, дневника, педагогов, родителей и учащихся.</w:t>
      </w:r>
    </w:p>
    <w:p>
      <w:pPr>
        <w:spacing w:after="240"/>
        <w:shd w:fill="EAF2FF"/>
        <w:pBdr>
          <w:top w:val="single" w:sz="4" w:space="6" w:color="D7E3F2"/>
          <w:left w:val="single" w:sz="4" w:space="6" w:color="D7E3F2"/>
          <w:bottom w:val="single" w:sz="4" w:space="6" w:color="D7E3F2"/>
          <w:right w:val="single" w:sz="4" w:space="6" w:color="D7E3F2"/>
        </w:pBdr>
      </w:pPr>
      <w:r>
        <w:rPr>
          <w:rFonts w:ascii="Segoe UI" w:hAnsi="Segoe UI" w:eastAsia="Segoe UI"/>
          <w:b/>
          <w:color w:val="1768E3"/>
          <w:sz w:val="18"/>
        </w:rPr>
        <w:t>ПЕРЕД ПУБЛИКАЦИЕЙ</w:t>
        <w:br/>
      </w:r>
      <w:r>
        <w:rPr>
          <w:rFonts w:ascii="Segoe UI" w:hAnsi="Segoe UI" w:eastAsia="Segoe UI"/>
          <w:color w:val="0B2A5B"/>
          <w:sz w:val="19"/>
        </w:rPr>
        <w:t>Замените маркеры {{ФИО_КООРДИНАТОРА}}, {{КОНТАКТ}} и {{ДАТА}}. Фактические условия Олимпиады не меняйте.</w:t>
      </w:r>
    </w:p>
    <w:p>
      <w:pPr>
        <w:pStyle w:val="Heading1"/>
      </w:pPr>
      <w:r>
        <w:t>1. Для сайта школы</w:t>
      </w:r>
    </w:p>
    <w:p>
      <w:pPr>
        <w:pStyle w:val="Channel"/>
      </w:pPr>
      <w:r>
        <w:t>Канал: сайт / длинная новость</w:t>
      </w:r>
    </w:p>
    <w:p>
      <w:pPr>
        <w:keepLines/>
        <w:shd w:fill="F7FAFE"/>
        <w:pBdr>
          <w:top w:val="single" w:sz="4" w:space="6" w:color="D7E3F2"/>
          <w:left w:val="single" w:sz="4" w:space="6" w:color="D7E3F2"/>
          <w:bottom w:val="single" w:sz="4" w:space="6" w:color="D7E3F2"/>
          <w:right w:val="single" w:sz="4" w:space="6" w:color="D7E3F2"/>
        </w:pBdr>
      </w:pPr>
      <w:r>
        <w:t>Присоединяйтесь к Всероссийской электронной олимпиаде по пожарной безопасности</w:t>
      </w:r>
    </w:p>
    <w:p>
      <w:pPr>
        <w:keepLines/>
      </w:pPr>
      <w:r>
        <w:t>С 1 октября по 30 ноября 2026 года проходит отборочный этап Всероссийская электронная олимпиада по пожарной безопасности. Участие бесплатное и проходит онлайн для всех желающих старше пяти лет.</w:t>
      </w:r>
    </w:p>
    <w:p>
      <w:pPr>
        <w:keepLines/>
      </w:pPr>
      <w:r>
        <w:t>Предусмотрены три возрастные группы: до 10 лет включительно, 11-15 лет включительно и 16 лет и старше. В младшей группе 20 вопросов, в средней и старшей - по 30. На тест отводится 20 минут. Доступна одна попытка, поэтому перед началом важно выбрать группу по фактическому возрасту, подготовить отдельный email и проверить данные для сертификата.</w:t>
      </w:r>
    </w:p>
    <w:p>
      <w:pPr>
        <w:keepLines/>
      </w:pPr>
      <w:r>
        <w:t>После теста ссылка на именной электронный сертификат появляется на экране результата. Официальные списки публикуются в течение пяти календарных дней после завершения этапа. Заключительный этап состоится 10 декабря для официальных лауреатов отбора. Отдельные приглашения не рассылаются - статус нужно проверить в опубликованном списке.</w:t>
      </w:r>
    </w:p>
    <w:p>
      <w:pPr>
        <w:keepLines/>
      </w:pPr>
      <w:r>
        <w:t>Условия, подготовка и участие: вдпо.рф/olimppb/2026.</w:t>
      </w:r>
    </w:p>
    <w:p>
      <w:pPr>
        <w:pStyle w:val="Heading1"/>
      </w:pPr>
      <w:r>
        <w:t>2. Для социальных сетей</w:t>
      </w:r>
    </w:p>
    <w:p>
      <w:pPr>
        <w:pStyle w:val="Channel"/>
      </w:pPr>
      <w:r>
        <w:t>Канал: VK / Telegram</w:t>
      </w:r>
    </w:p>
    <w:p>
      <w:pPr>
        <w:keepLines/>
        <w:shd w:fill="F7FAFE"/>
        <w:pBdr>
          <w:top w:val="single" w:sz="4" w:space="6" w:color="D7E3F2"/>
          <w:left w:val="single" w:sz="4" w:space="6" w:color="D7E3F2"/>
          <w:bottom w:val="single" w:sz="4" w:space="6" w:color="D7E3F2"/>
          <w:right w:val="single" w:sz="4" w:space="6" w:color="D7E3F2"/>
        </w:pBdr>
      </w:pPr>
      <w:r>
        <w:t>Проверь знания - действуй уверенно!</w:t>
      </w:r>
    </w:p>
    <w:p>
      <w:pPr>
        <w:keepLines/>
      </w:pPr>
      <w:r>
        <w:t>С 1 октября по 30 ноября проходит отборочный этап Всероссийская электронная олимпиада по пожарной безопасности.</w:t>
      </w:r>
    </w:p>
    <w:p>
      <w:pPr>
        <w:keepLines/>
      </w:pPr>
      <w:r>
        <w:t>Участие бесплатное и онлайн. Для всех старше пяти лет. Три возрастные группы, 20 или 30 вопросов, 20 минут и одна попытка.</w:t>
      </w:r>
    </w:p>
    <w:p>
      <w:pPr>
        <w:keepLines/>
      </w:pPr>
      <w:r>
        <w:t>Перед началом подготовьте отдельный email, выберите группу по фактическому возрасту и проверьте данные для сертификата. После теста сертификат можно скачать с экрана результата.</w:t>
      </w:r>
    </w:p>
    <w:p>
      <w:pPr>
        <w:keepLines/>
      </w:pPr>
      <w:r>
        <w:t>Начать: вдпо.рф/olimppb/2026</w:t>
      </w:r>
    </w:p>
    <w:p>
      <w:pPr>
        <w:keepLines/>
      </w:pPr>
      <w:r>
        <w:t>#пожарнаябезопасность #олимпиада2026</w:t>
      </w:r>
    </w:p>
    <w:p>
      <w:pPr>
        <w:pStyle w:val="Heading1"/>
      </w:pPr>
      <w:r>
        <w:t>3. Для педагогов</w:t>
      </w:r>
    </w:p>
    <w:p>
      <w:pPr>
        <w:pStyle w:val="Channel"/>
      </w:pPr>
      <w:r>
        <w:t>Канал: служебная рассылка</w:t>
      </w:r>
    </w:p>
    <w:p>
      <w:pPr>
        <w:keepLines/>
        <w:shd w:fill="F7FAFE"/>
        <w:pBdr>
          <w:top w:val="single" w:sz="4" w:space="6" w:color="D7E3F2"/>
          <w:left w:val="single" w:sz="4" w:space="6" w:color="D7E3F2"/>
          <w:bottom w:val="single" w:sz="4" w:space="6" w:color="D7E3F2"/>
          <w:right w:val="single" w:sz="4" w:space="6" w:color="D7E3F2"/>
        </w:pBdr>
      </w:pPr>
      <w:r>
        <w:t>Коллеги, с 1 октября по 30 ноября проходит отборочный этап Всероссийская электронная олимпиада по пожарной безопасности.</w:t>
      </w:r>
    </w:p>
    <w:p>
      <w:pPr>
        <w:keepLines/>
      </w:pPr>
      <w:r>
        <w:t>Просим передать учащимся и родителям готовые сообщения и направлять их только на официальный лендинг: вдпо.рф/olimppb/2026.</w:t>
      </w:r>
    </w:p>
    <w:p>
      <w:pPr>
        <w:keepLines/>
      </w:pPr>
      <w:r>
        <w:t>Обратите внимание на четыре условия: возрастная группа определяется по фактическому возрасту в день участия; каждому нужен отдельный email; на тест даётся 20 минут; доступна одна попытка. Не собирайте email, результаты или сертификаты в общем чате. Участник отвечает самостоятельно.</w:t>
      </w:r>
    </w:p>
    <w:p>
      <w:pPr>
        <w:keepLines/>
      </w:pPr>
      <w:r>
        <w:t>Координатор в школе: {ФИО_КООРДИНАТОРА}, {КОНТАКТ}.</w:t>
      </w:r>
    </w:p>
    <w:p>
      <w:pPr>
        <w:pStyle w:val="Heading1"/>
      </w:pPr>
      <w:r>
        <w:t>4. Для классных руководителей</w:t>
      </w:r>
    </w:p>
    <w:p>
      <w:pPr>
        <w:pStyle w:val="Channel"/>
      </w:pPr>
      <w:r>
        <w:t>Канал: сообщение коллегам</w:t>
      </w:r>
    </w:p>
    <w:p>
      <w:pPr>
        <w:keepLines/>
        <w:shd w:fill="F7FAFE"/>
        <w:pBdr>
          <w:top w:val="single" w:sz="4" w:space="6" w:color="D7E3F2"/>
          <w:left w:val="single" w:sz="4" w:space="6" w:color="D7E3F2"/>
          <w:bottom w:val="single" w:sz="4" w:space="6" w:color="D7E3F2"/>
          <w:right w:val="single" w:sz="4" w:space="6" w:color="D7E3F2"/>
        </w:pBdr>
      </w:pPr>
      <w:r>
        <w:t>Коллеги, просим до {ДАТА} передать в классные и родительские чаты сообщение об Олимпиаде по пожарной безопасности.</w:t>
      </w:r>
    </w:p>
    <w:p>
      <w:pPr>
        <w:keepLines/>
      </w:pPr>
      <w:r>
        <w:t>Напомните участникам: выбрать группу по фактическому возрасту, подготовить отдельный email, выделить 20 минут без перерыва и учитывать, что попытка одна. Не собирайте email, результаты и сертификаты в общих чатах или таблицах.</w:t>
      </w:r>
    </w:p>
    <w:p>
      <w:pPr>
        <w:keepLines/>
      </w:pPr>
      <w:r>
        <w:t>Официальная страница: вдпо.рф/olimppb/2026.</w:t>
        <w:br/>
        <w:t>Вопросы по организации в школе: {ФИО_КООРДИНАТОРА}, {КОНТАКТ}.</w:t>
      </w:r>
    </w:p>
    <w:p>
      <w:pPr>
        <w:pStyle w:val="Heading1"/>
      </w:pPr>
      <w:r>
        <w:t>5. Для родителей</w:t>
      </w:r>
    </w:p>
    <w:p>
      <w:pPr>
        <w:pStyle w:val="Channel"/>
      </w:pPr>
      <w:r>
        <w:t>Канал: родительский чат</w:t>
      </w:r>
    </w:p>
    <w:p>
      <w:pPr>
        <w:keepLines/>
        <w:shd w:fill="F7FAFE"/>
        <w:pBdr>
          <w:top w:val="single" w:sz="4" w:space="6" w:color="D7E3F2"/>
          <w:left w:val="single" w:sz="4" w:space="6" w:color="D7E3F2"/>
          <w:bottom w:val="single" w:sz="4" w:space="6" w:color="D7E3F2"/>
          <w:right w:val="single" w:sz="4" w:space="6" w:color="D7E3F2"/>
        </w:pBdr>
      </w:pPr>
      <w:r>
        <w:t>Уважаемые родители!</w:t>
      </w:r>
    </w:p>
    <w:p>
      <w:pPr>
        <w:keepLines/>
      </w:pPr>
      <w:r>
        <w:t>Приглашаем детей принять участие во Всероссийская электронная олимпиада по пожарной безопасности. Это бесплатная онлайн-проверка знаний о предупреждении пожаров, вызове помощи, действиях при пожаре, профессии пожарного и знаках безопасности.</w:t>
      </w:r>
    </w:p>
    <w:p>
      <w:pPr>
        <w:keepLines/>
      </w:pPr>
      <w:r>
        <w:t>Отборочный этап проходит с 1 октября по 30 ноября. Тест длится 20 минут, доступна одна попытка. Ребёнку нужно выбрать группу по фактическому возрасту в день участия, указать отдельный email и проверить данные для сертификата.</w:t>
      </w:r>
    </w:p>
    <w:p>
      <w:pPr>
        <w:keepLines/>
      </w:pPr>
      <w:r>
        <w:t>Вы можете помочь открыть страницу и проверить условия, но ответы ребёнок должен дать самостоятельно.</w:t>
      </w:r>
    </w:p>
    <w:p>
      <w:pPr>
        <w:keepLines/>
      </w:pPr>
      <w:r>
        <w:t>Подробности и подготовка: вдпо.рф/olimppb/2026.</w:t>
      </w:r>
    </w:p>
    <w:p>
      <w:pPr>
        <w:pStyle w:val="Heading1"/>
      </w:pPr>
      <w:r>
        <w:t>6. Для учащихся</w:t>
      </w:r>
    </w:p>
    <w:p>
      <w:pPr>
        <w:pStyle w:val="Channel"/>
      </w:pPr>
      <w:r>
        <w:t>Канал: классный чат / школьная социальная сеть</w:t>
      </w:r>
    </w:p>
    <w:p>
      <w:pPr>
        <w:keepLines/>
        <w:shd w:fill="F7FAFE"/>
        <w:pBdr>
          <w:top w:val="single" w:sz="4" w:space="6" w:color="D7E3F2"/>
          <w:left w:val="single" w:sz="4" w:space="6" w:color="D7E3F2"/>
          <w:bottom w:val="single" w:sz="4" w:space="6" w:color="D7E3F2"/>
          <w:right w:val="single" w:sz="4" w:space="6" w:color="D7E3F2"/>
        </w:pBdr>
      </w:pPr>
      <w:r>
        <w:t>Ты знаешь, как действовать?</w:t>
      </w:r>
    </w:p>
    <w:p>
      <w:pPr>
        <w:keepLines/>
      </w:pPr>
      <w:r>
        <w:t>Проверь себя во Всероссийская электронная олимпиада по пожарной безопасности. Выбери возрастную группу, подготовься по пяти темам и пройди онлайн-тест за 20 минут.</w:t>
      </w:r>
    </w:p>
    <w:p>
      <w:pPr>
        <w:keepLines/>
      </w:pPr>
      <w:r>
        <w:t>Участие бесплатное. Попытка одна - заранее проверь email и данные для сертификата.</w:t>
      </w:r>
    </w:p>
    <w:p>
      <w:pPr>
        <w:keepLines/>
      </w:pPr>
      <w:r>
        <w:t>Отбор открыт с 1 октября по 30 ноября. Начать: вдпо.рф/olimppb/2026</w:t>
      </w:r>
    </w:p>
    <w:p>
      <w:pPr>
        <w:pStyle w:val="Heading1"/>
      </w:pPr>
      <w:r>
        <w:t>7. Для электронного дневника</w:t>
      </w:r>
    </w:p>
    <w:p>
      <w:pPr>
        <w:pStyle w:val="Channel"/>
      </w:pPr>
      <w:r>
        <w:t>Канал: короткое уведомление</w:t>
      </w:r>
    </w:p>
    <w:p>
      <w:pPr>
        <w:keepLines/>
        <w:shd w:fill="F7FAFE"/>
        <w:pBdr>
          <w:top w:val="single" w:sz="4" w:space="6" w:color="D7E3F2"/>
          <w:left w:val="single" w:sz="4" w:space="6" w:color="D7E3F2"/>
          <w:bottom w:val="single" w:sz="4" w:space="6" w:color="D7E3F2"/>
          <w:right w:val="single" w:sz="4" w:space="6" w:color="D7E3F2"/>
        </w:pBdr>
      </w:pPr>
      <w:r>
        <w:t>Всероссийская электронная олимпиада по пожарной безопасности</w:t>
      </w:r>
    </w:p>
    <w:p>
      <w:pPr>
        <w:keepLines/>
      </w:pPr>
      <w:r>
        <w:t>С 1 октября по 30 ноября 2026 года. Бесплатно, онлайн, для всех старше пяти лет. Три возрастные группы, 20 или 30 вопросов, 20 минут, одна попытка.</w:t>
      </w:r>
    </w:p>
    <w:p>
      <w:pPr>
        <w:keepLines/>
      </w:pPr>
      <w:r>
        <w:t>Перед началом подготовьте отдельный email и проверьте данные для сертификата.</w:t>
      </w:r>
    </w:p>
    <w:p>
      <w:pPr>
        <w:keepLines/>
      </w:pPr>
      <w:r>
        <w:t>Условия, подготовка и участие: вдпо.рф/olimppb/2026</w:t>
      </w:r>
    </w:p>
    <w:p>
      <w:pPr>
        <w:pStyle w:val="Heading1"/>
      </w:pPr>
      <w:r>
        <w:t>8. Для информационного стенда</w:t>
      </w:r>
    </w:p>
    <w:p>
      <w:pPr>
        <w:pStyle w:val="Channel"/>
      </w:pPr>
      <w:r>
        <w:t>Канал: текстовая основа</w:t>
      </w:r>
    </w:p>
    <w:p>
      <w:pPr>
        <w:keepLines/>
        <w:shd w:fill="F7FAFE"/>
        <w:pBdr>
          <w:top w:val="single" w:sz="4" w:space="6" w:color="D7E3F2"/>
          <w:left w:val="single" w:sz="4" w:space="6" w:color="D7E3F2"/>
          <w:bottom w:val="single" w:sz="4" w:space="6" w:color="D7E3F2"/>
          <w:right w:val="single" w:sz="4" w:space="6" w:color="D7E3F2"/>
        </w:pBdr>
      </w:pPr>
      <w:r>
        <w:t>ЗНАНИЯ В ДЕЙСТВИИ</w:t>
        <w:br/>
        <w:t>Всероссийская электронная олимпиада по пожарной безопасности</w:t>
      </w:r>
    </w:p>
    <w:p>
      <w:pPr>
        <w:keepLines/>
      </w:pPr>
      <w:r>
        <w:t>1 октября - 30 ноября 2026 года</w:t>
        <w:br/>
        <w:t>Бесплатно / онлайн / для всех старше пяти лет</w:t>
        <w:br/>
        <w:t>20 или 30 вопросов / 20 минут / одна попытка</w:t>
      </w:r>
    </w:p>
    <w:p>
      <w:pPr>
        <w:keepLines/>
      </w:pPr>
      <w:r>
        <w:t>Выберите возрастную группу и подготовьтесь по пяти темам.</w:t>
      </w:r>
    </w:p>
    <w:p>
      <w:pPr>
        <w:keepLines/>
      </w:pPr>
      <w:r>
        <w:t>QR-код и ссылка: вдпо.рф/olimppb/2026</w:t>
      </w:r>
    </w:p>
    <w:p>
      <w:pPr>
        <w:pStyle w:val="Heading1"/>
      </w:pPr>
      <w:r>
        <w:t>9. Перед завершением отбора</w:t>
      </w:r>
    </w:p>
    <w:p>
      <w:pPr>
        <w:pStyle w:val="Channel"/>
      </w:pPr>
      <w:r>
        <w:t>Канал: все школьные каналы</w:t>
      </w:r>
    </w:p>
    <w:p>
      <w:pPr>
        <w:keepLines/>
        <w:shd w:fill="F7FAFE"/>
        <w:pBdr>
          <w:top w:val="single" w:sz="4" w:space="6" w:color="D7E3F2"/>
          <w:left w:val="single" w:sz="4" w:space="6" w:color="D7E3F2"/>
          <w:bottom w:val="single" w:sz="4" w:space="6" w:color="D7E3F2"/>
          <w:right w:val="single" w:sz="4" w:space="6" w:color="D7E3F2"/>
        </w:pBdr>
      </w:pPr>
      <w:r>
        <w:t>Отборочный этап Олимпиады по пожарной безопасности завершается 30 ноября.</w:t>
      </w:r>
    </w:p>
    <w:p>
      <w:pPr>
        <w:keepLines/>
      </w:pPr>
      <w:r>
        <w:t>Если вы планировали участие, не откладывайте его на последний час. Подготовьте отдельный email, выберите группу по фактическому возрасту и выделите 20 минут без перерыва. Доступна одна попытка.</w:t>
      </w:r>
    </w:p>
    <w:p>
      <w:pPr>
        <w:keepLines/>
      </w:pPr>
      <w:r>
        <w:t>Официальная страница: вдпо.рф/olimppb/2026</w:t>
      </w:r>
    </w:p>
    <w:p>
      <w:pPr>
        <w:pStyle w:val="Heading1"/>
      </w:pPr>
      <w:r>
        <w:t>10. После отбора</w:t>
      </w:r>
    </w:p>
    <w:p>
      <w:pPr>
        <w:pStyle w:val="Channel"/>
      </w:pPr>
      <w:r>
        <w:t>Канал: сайт / социальные сети / электронный дневник</w:t>
      </w:r>
    </w:p>
    <w:p>
      <w:pPr>
        <w:keepLines/>
        <w:shd w:fill="F7FAFE"/>
        <w:pBdr>
          <w:top w:val="single" w:sz="4" w:space="6" w:color="D7E3F2"/>
          <w:left w:val="single" w:sz="4" w:space="6" w:color="D7E3F2"/>
          <w:bottom w:val="single" w:sz="4" w:space="6" w:color="D7E3F2"/>
          <w:right w:val="single" w:sz="4" w:space="6" w:color="D7E3F2"/>
        </w:pBdr>
      </w:pPr>
      <w:r>
        <w:t>Отборочный этап Олимпиады по пожарной безопасности завершён.</w:t>
      </w:r>
    </w:p>
    <w:p>
      <w:pPr>
        <w:keepLines/>
      </w:pPr>
      <w:r>
        <w:t>Официальные списки публикуются на странице Олимпиады в течение пяти календарных дней. Проверьте раздел «Результаты».</w:t>
      </w:r>
    </w:p>
    <w:p>
      <w:pPr>
        <w:keepLines/>
      </w:pPr>
      <w:r>
        <w:t>В заключительном этапе 10 декабря участвуют только официальные лауреаты отбора. Отдельные приглашения не рассылаются.</w:t>
      </w:r>
    </w:p>
    <w:p>
      <w:pPr>
        <w:keepLines/>
      </w:pPr>
      <w:r>
        <w:t>Результаты: вдпо.рф/olimppb/2026</w:t>
      </w:r>
    </w:p>
    <w:p>
      <w:pPr>
        <w:pStyle w:val="Heading1"/>
      </w:pPr>
      <w:r>
        <w:t>Перед отправкой</w:t>
      </w:r>
    </w:p>
    <w:p>
      <w:r>
        <w:t xml:space="preserve">Проверьте текущий этап, даты и ссылку на официальной странице: </w:t>
      </w:r>
      <w:hyperlink r:id="rId11">
        <w:r>
          <w:rPr>
            <w:color w:val="1768E3"/>
            <w:u w:val="single"/>
          </w:rPr>
          <w:t>вдпо.рф/olimppb/2026</w:t>
        </w:r>
      </w:hyperlink>
    </w:p>
    <w:p>
      <w:r>
        <w:t xml:space="preserve">Источник: материал подготовлен по Положению. Актуальная информация: </w:t>
      </w:r>
      <w:hyperlink r:id="rId11">
        <w:r>
          <w:rPr>
            <w:color w:val="1768E3"/>
            <w:u w:val="single"/>
          </w:rPr>
          <w:t>вдпо.рф/olimppb/2026</w:t>
        </w:r>
      </w:hyperlink>
      <w:r>
        <w:t>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191" w:bottom="1020" w:left="1191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 w:eastAsia="Segoe UI"/>
        <w:color w:val="4E6484"/>
        <w:sz w:val="16"/>
      </w:rPr>
      <w:t xml:space="preserve">Всероссийская электронная олимпиада по пожарной безопасности  |  </w:t>
    </w:r>
    <w:hyperlink r:id="rId1">
      <w:r>
        <w:rPr>
          <w:color w:val="1768E3"/>
          <w:u w:val="single"/>
        </w:rPr>
        <w:t>вдпо.рф/olimppb/2026</w:t>
      </w:r>
    </w:hyperlink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Segoe UI" w:hAnsi="Segoe UI" w:eastAsia="Segoe UI"/>
        <w:b/>
        <w:color w:val="1768E3"/>
        <w:sz w:val="16"/>
      </w:rPr>
      <w:t>ПЕДАГОГАМ И ОРГАНИЗАТОРАМ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300" w:lineRule="auto"/>
    </w:pPr>
    <w:rPr>
      <w:rFonts w:ascii="Segoe UI" w:hAnsi="Segoe UI"/>
      <w:color w:val="4E648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Segoe UI" w:hAnsi="Segoe UI"/>
      <w:b/>
      <w:bCs/>
      <w:color w:val="0B2A5B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Segoe UI" w:hAnsi="Segoe UI"/>
      <w:b/>
      <w:bCs/>
      <w:color w:val="0B2A5B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annel">
    <w:name w:val="Channel"/>
    <w:pPr>
      <w:keepNext/>
      <w:spacing w:after="100"/>
    </w:pPr>
    <w:rPr>
      <w:rFonts w:ascii="Segoe UI" w:hAnsi="Segoe UI"/>
      <w:b/>
      <w:color w:val="1768E3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xn--b1ae4ad.xn--p1ai/olimppb/2026" TargetMode="Externa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hyperlink" Target="https://xn--b1ae4ad.xn--p1ai/olimppb/20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Готовые тексты для школы - Олимпиада по пожарной безопасности 2026</dc:title>
  <dc:subject>Всероссийская электронная олимпиада по пожарной безопасности</dc:subject>
  <dc:creator>ВДПО</dc:creator>
  <cp:keywords>пожарная безопасность, олимпиада, школа, тексты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